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774352" w14:textId="4F779B9E" w:rsidR="00BB7157" w:rsidRDefault="00000000" w:rsidP="00AC0546">
      <w:pPr>
        <w:pStyle w:val="Ttulo1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AC0546">
        <w:rPr>
          <w:rFonts w:ascii="Arial" w:hAnsi="Arial" w:cs="Arial"/>
          <w:color w:val="000000" w:themeColor="text1"/>
          <w:sz w:val="24"/>
          <w:szCs w:val="24"/>
        </w:rPr>
        <w:t>FORMATO DE EVIDENCIAS PSICOSOCIALES</w:t>
      </w:r>
      <w:r w:rsidRPr="00AC0546">
        <w:rPr>
          <w:rFonts w:ascii="Arial" w:hAnsi="Arial" w:cs="Arial"/>
          <w:color w:val="000000" w:themeColor="text1"/>
          <w:sz w:val="24"/>
          <w:szCs w:val="24"/>
        </w:rPr>
        <w:br/>
        <w:t>REPORTE MENSUAL</w:t>
      </w:r>
    </w:p>
    <w:p w14:paraId="3E406B5A" w14:textId="77777777" w:rsidR="00AC0546" w:rsidRPr="00AC0546" w:rsidRDefault="00AC0546" w:rsidP="00AC0546"/>
    <w:p w14:paraId="1BB88BC1" w14:textId="77777777" w:rsidR="00AC0546" w:rsidRDefault="00000000">
      <w:pPr>
        <w:rPr>
          <w:rFonts w:ascii="Arial" w:hAnsi="Arial" w:cs="Arial"/>
          <w:sz w:val="24"/>
          <w:szCs w:val="24"/>
        </w:rPr>
      </w:pPr>
      <w:r w:rsidRPr="00AC0546">
        <w:rPr>
          <w:rFonts w:ascii="Arial" w:hAnsi="Arial" w:cs="Arial"/>
          <w:sz w:val="24"/>
          <w:szCs w:val="24"/>
        </w:rPr>
        <w:t xml:space="preserve">1. </w:t>
      </w:r>
      <w:proofErr w:type="spellStart"/>
      <w:r w:rsidRPr="00AC0546">
        <w:rPr>
          <w:rFonts w:ascii="Arial" w:hAnsi="Arial" w:cs="Arial"/>
          <w:sz w:val="24"/>
          <w:szCs w:val="24"/>
        </w:rPr>
        <w:t>Información</w:t>
      </w:r>
      <w:proofErr w:type="spellEnd"/>
      <w:r w:rsidRPr="00AC0546">
        <w:rPr>
          <w:rFonts w:ascii="Arial" w:hAnsi="Arial" w:cs="Arial"/>
          <w:sz w:val="24"/>
          <w:szCs w:val="24"/>
        </w:rPr>
        <w:t xml:space="preserve"> general</w:t>
      </w:r>
    </w:p>
    <w:p w14:paraId="085E857F" w14:textId="72B7DF94" w:rsidR="00BB7157" w:rsidRPr="00AC0546" w:rsidRDefault="00000000">
      <w:pPr>
        <w:rPr>
          <w:rFonts w:ascii="Arial" w:hAnsi="Arial" w:cs="Arial"/>
          <w:sz w:val="24"/>
          <w:szCs w:val="24"/>
        </w:rPr>
      </w:pPr>
      <w:r w:rsidRPr="00AC0546">
        <w:rPr>
          <w:rFonts w:ascii="Arial" w:hAnsi="Arial" w:cs="Arial"/>
          <w:sz w:val="24"/>
          <w:szCs w:val="24"/>
        </w:rPr>
        <w:t xml:space="preserve">Mes </w:t>
      </w:r>
      <w:proofErr w:type="spellStart"/>
      <w:r w:rsidRPr="00AC0546">
        <w:rPr>
          <w:rFonts w:ascii="Arial" w:hAnsi="Arial" w:cs="Arial"/>
          <w:sz w:val="24"/>
          <w:szCs w:val="24"/>
        </w:rPr>
        <w:t>reportado</w:t>
      </w:r>
      <w:proofErr w:type="spellEnd"/>
      <w:r w:rsidRPr="00AC0546">
        <w:rPr>
          <w:rFonts w:ascii="Arial" w:hAnsi="Arial" w:cs="Arial"/>
          <w:sz w:val="24"/>
          <w:szCs w:val="24"/>
        </w:rPr>
        <w:t>:</w:t>
      </w:r>
      <w:r w:rsidRPr="00AC0546">
        <w:rPr>
          <w:rFonts w:ascii="Arial" w:hAnsi="Arial" w:cs="Arial"/>
          <w:sz w:val="24"/>
          <w:szCs w:val="24"/>
        </w:rPr>
        <w:br/>
      </w:r>
      <w:proofErr w:type="spellStart"/>
      <w:r w:rsidRPr="00AC0546">
        <w:rPr>
          <w:rFonts w:ascii="Arial" w:hAnsi="Arial" w:cs="Arial"/>
          <w:sz w:val="24"/>
          <w:szCs w:val="24"/>
        </w:rPr>
        <w:t>Fecha</w:t>
      </w:r>
      <w:proofErr w:type="spellEnd"/>
      <w:r w:rsidRPr="00AC0546">
        <w:rPr>
          <w:rFonts w:ascii="Arial" w:hAnsi="Arial" w:cs="Arial"/>
          <w:sz w:val="24"/>
          <w:szCs w:val="24"/>
        </w:rPr>
        <w:t xml:space="preserve"> de diligenciamiento:</w:t>
      </w:r>
      <w:r w:rsidRPr="00AC0546">
        <w:rPr>
          <w:rFonts w:ascii="Arial" w:hAnsi="Arial" w:cs="Arial"/>
          <w:sz w:val="24"/>
          <w:szCs w:val="24"/>
        </w:rPr>
        <w:br/>
        <w:t xml:space="preserve">Nombre del </w:t>
      </w:r>
      <w:proofErr w:type="spellStart"/>
      <w:r w:rsidRPr="00AC0546">
        <w:rPr>
          <w:rFonts w:ascii="Arial" w:hAnsi="Arial" w:cs="Arial"/>
          <w:sz w:val="24"/>
          <w:szCs w:val="24"/>
        </w:rPr>
        <w:t>formador</w:t>
      </w:r>
      <w:proofErr w:type="spellEnd"/>
      <w:r w:rsidRPr="00AC0546">
        <w:rPr>
          <w:rFonts w:ascii="Arial" w:hAnsi="Arial" w:cs="Arial"/>
          <w:sz w:val="24"/>
          <w:szCs w:val="24"/>
        </w:rPr>
        <w:t>(a):</w:t>
      </w:r>
      <w:r w:rsidRPr="00AC0546">
        <w:rPr>
          <w:rFonts w:ascii="Arial" w:hAnsi="Arial" w:cs="Arial"/>
          <w:sz w:val="24"/>
          <w:szCs w:val="24"/>
        </w:rPr>
        <w:br/>
      </w:r>
    </w:p>
    <w:p w14:paraId="2D341169" w14:textId="77777777" w:rsidR="00BB7157" w:rsidRPr="00AC0546" w:rsidRDefault="00000000">
      <w:pPr>
        <w:rPr>
          <w:rFonts w:ascii="Arial" w:hAnsi="Arial" w:cs="Arial"/>
          <w:sz w:val="24"/>
          <w:szCs w:val="24"/>
        </w:rPr>
      </w:pPr>
      <w:r w:rsidRPr="00AC0546">
        <w:rPr>
          <w:rFonts w:ascii="Arial" w:hAnsi="Arial" w:cs="Arial"/>
          <w:sz w:val="24"/>
          <w:szCs w:val="24"/>
        </w:rPr>
        <w:t>2. Información del lugar de intervención</w:t>
      </w:r>
      <w:r w:rsidRPr="00AC0546">
        <w:rPr>
          <w:rFonts w:ascii="Arial" w:hAnsi="Arial" w:cs="Arial"/>
          <w:sz w:val="24"/>
          <w:szCs w:val="24"/>
        </w:rPr>
        <w:br/>
      </w:r>
      <w:r w:rsidRPr="00AC0546">
        <w:rPr>
          <w:rFonts w:ascii="Arial" w:hAnsi="Arial" w:cs="Arial"/>
          <w:sz w:val="24"/>
          <w:szCs w:val="24"/>
        </w:rPr>
        <w:br/>
        <w:t>Institución educativa (Colegio):</w:t>
      </w:r>
      <w:r w:rsidRPr="00AC0546">
        <w:rPr>
          <w:rFonts w:ascii="Arial" w:hAnsi="Arial" w:cs="Arial"/>
          <w:sz w:val="24"/>
          <w:szCs w:val="24"/>
        </w:rPr>
        <w:br/>
        <w:t>Zona:</w:t>
      </w:r>
      <w:r w:rsidRPr="00AC0546">
        <w:rPr>
          <w:rFonts w:ascii="Arial" w:hAnsi="Arial" w:cs="Arial"/>
          <w:sz w:val="24"/>
          <w:szCs w:val="24"/>
        </w:rPr>
        <w:br/>
        <w:t>Localidad:</w:t>
      </w:r>
      <w:r w:rsidRPr="00AC0546">
        <w:rPr>
          <w:rFonts w:ascii="Arial" w:hAnsi="Arial" w:cs="Arial"/>
          <w:sz w:val="24"/>
          <w:szCs w:val="24"/>
        </w:rPr>
        <w:br/>
        <w:t>Dirección del colegio:</w:t>
      </w:r>
      <w:r w:rsidRPr="00AC0546">
        <w:rPr>
          <w:rFonts w:ascii="Arial" w:hAnsi="Arial" w:cs="Arial"/>
          <w:sz w:val="24"/>
          <w:szCs w:val="24"/>
        </w:rPr>
        <w:br/>
      </w:r>
    </w:p>
    <w:p w14:paraId="5EEE16C6" w14:textId="77777777" w:rsidR="00AC0546" w:rsidRPr="00AC0546" w:rsidRDefault="00000000" w:rsidP="00AC0546">
      <w:pPr>
        <w:rPr>
          <w:rFonts w:ascii="Arial" w:hAnsi="Arial" w:cs="Arial"/>
          <w:sz w:val="24"/>
          <w:szCs w:val="24"/>
        </w:rPr>
      </w:pPr>
      <w:r w:rsidRPr="00AC0546">
        <w:rPr>
          <w:rFonts w:ascii="Arial" w:hAnsi="Arial" w:cs="Arial"/>
          <w:sz w:val="24"/>
          <w:szCs w:val="24"/>
        </w:rPr>
        <w:t>3. Información de la actividad psicosocial</w:t>
      </w:r>
      <w:r w:rsidRPr="00AC0546">
        <w:rPr>
          <w:rFonts w:ascii="Arial" w:hAnsi="Arial" w:cs="Arial"/>
          <w:sz w:val="24"/>
          <w:szCs w:val="24"/>
        </w:rPr>
        <w:br/>
      </w:r>
      <w:r w:rsidRPr="00AC0546">
        <w:rPr>
          <w:rFonts w:ascii="Arial" w:hAnsi="Arial" w:cs="Arial"/>
          <w:sz w:val="24"/>
          <w:szCs w:val="24"/>
        </w:rPr>
        <w:br/>
        <w:t xml:space="preserve">Tema </w:t>
      </w:r>
      <w:proofErr w:type="spellStart"/>
      <w:r w:rsidRPr="00AC0546">
        <w:rPr>
          <w:rFonts w:ascii="Arial" w:hAnsi="Arial" w:cs="Arial"/>
          <w:sz w:val="24"/>
          <w:szCs w:val="24"/>
        </w:rPr>
        <w:t>trabajado</w:t>
      </w:r>
      <w:proofErr w:type="spellEnd"/>
      <w:r w:rsidRPr="00AC0546">
        <w:rPr>
          <w:rFonts w:ascii="Arial" w:hAnsi="Arial" w:cs="Arial"/>
          <w:sz w:val="24"/>
          <w:szCs w:val="24"/>
        </w:rPr>
        <w:t>:</w:t>
      </w:r>
    </w:p>
    <w:p w14:paraId="07535705" w14:textId="77777777" w:rsidR="00AC0546" w:rsidRPr="00AC0546" w:rsidRDefault="00000000" w:rsidP="00AC0546">
      <w:pPr>
        <w:rPr>
          <w:rFonts w:ascii="Arial" w:hAnsi="Arial" w:cs="Arial"/>
          <w:sz w:val="24"/>
          <w:szCs w:val="24"/>
        </w:rPr>
      </w:pPr>
      <w:r w:rsidRPr="00AC0546">
        <w:rPr>
          <w:rFonts w:ascii="Arial" w:hAnsi="Arial" w:cs="Arial"/>
          <w:sz w:val="24"/>
          <w:szCs w:val="24"/>
        </w:rPr>
        <w:br/>
      </w:r>
      <w:proofErr w:type="spellStart"/>
      <w:r w:rsidRPr="00AC0546">
        <w:rPr>
          <w:rFonts w:ascii="Arial" w:hAnsi="Arial" w:cs="Arial"/>
          <w:sz w:val="24"/>
          <w:szCs w:val="24"/>
        </w:rPr>
        <w:t>Objetivo</w:t>
      </w:r>
      <w:proofErr w:type="spellEnd"/>
      <w:r w:rsidRPr="00AC0546">
        <w:rPr>
          <w:rFonts w:ascii="Arial" w:hAnsi="Arial" w:cs="Arial"/>
          <w:sz w:val="24"/>
          <w:szCs w:val="24"/>
        </w:rPr>
        <w:t xml:space="preserve"> de la </w:t>
      </w:r>
      <w:proofErr w:type="spellStart"/>
      <w:r w:rsidRPr="00AC0546">
        <w:rPr>
          <w:rFonts w:ascii="Arial" w:hAnsi="Arial" w:cs="Arial"/>
          <w:sz w:val="24"/>
          <w:szCs w:val="24"/>
        </w:rPr>
        <w:t>actividad</w:t>
      </w:r>
      <w:proofErr w:type="spellEnd"/>
      <w:r w:rsidRPr="00AC0546">
        <w:rPr>
          <w:rFonts w:ascii="Arial" w:hAnsi="Arial" w:cs="Arial"/>
          <w:sz w:val="24"/>
          <w:szCs w:val="24"/>
        </w:rPr>
        <w:t>:</w:t>
      </w:r>
    </w:p>
    <w:p w14:paraId="1F695CE7" w14:textId="77777777" w:rsidR="00AC0546" w:rsidRPr="00AC0546" w:rsidRDefault="00000000" w:rsidP="00AC0546">
      <w:pPr>
        <w:rPr>
          <w:rFonts w:ascii="Arial" w:hAnsi="Arial" w:cs="Arial"/>
          <w:sz w:val="24"/>
          <w:szCs w:val="24"/>
        </w:rPr>
      </w:pPr>
      <w:r w:rsidRPr="00AC0546">
        <w:rPr>
          <w:rFonts w:ascii="Arial" w:hAnsi="Arial" w:cs="Arial"/>
          <w:sz w:val="24"/>
          <w:szCs w:val="24"/>
        </w:rPr>
        <w:br/>
        <w:t xml:space="preserve">Población </w:t>
      </w:r>
      <w:proofErr w:type="spellStart"/>
      <w:r w:rsidRPr="00AC0546">
        <w:rPr>
          <w:rFonts w:ascii="Arial" w:hAnsi="Arial" w:cs="Arial"/>
          <w:sz w:val="24"/>
          <w:szCs w:val="24"/>
        </w:rPr>
        <w:t>participante</w:t>
      </w:r>
      <w:proofErr w:type="spellEnd"/>
      <w:r w:rsidRPr="00AC0546">
        <w:rPr>
          <w:rFonts w:ascii="Arial" w:hAnsi="Arial" w:cs="Arial"/>
          <w:sz w:val="24"/>
          <w:szCs w:val="24"/>
        </w:rPr>
        <w:t>:</w:t>
      </w:r>
    </w:p>
    <w:p w14:paraId="418CAC6E" w14:textId="233E12F1" w:rsidR="00BB7157" w:rsidRPr="00AC0546" w:rsidRDefault="00000000" w:rsidP="00AC0546">
      <w:pPr>
        <w:rPr>
          <w:rFonts w:ascii="Arial" w:hAnsi="Arial" w:cs="Arial"/>
          <w:sz w:val="24"/>
          <w:szCs w:val="24"/>
        </w:rPr>
      </w:pPr>
      <w:r w:rsidRPr="00AC0546">
        <w:rPr>
          <w:rFonts w:ascii="Arial" w:hAnsi="Arial" w:cs="Arial"/>
          <w:sz w:val="24"/>
          <w:szCs w:val="24"/>
        </w:rPr>
        <w:br/>
        <w:t>Número aproximado de participantes:</w:t>
      </w:r>
      <w:r w:rsidRPr="00AC0546">
        <w:rPr>
          <w:rFonts w:ascii="Arial" w:hAnsi="Arial" w:cs="Arial"/>
          <w:sz w:val="24"/>
          <w:szCs w:val="24"/>
        </w:rPr>
        <w:br/>
      </w:r>
    </w:p>
    <w:p w14:paraId="4CBFD625" w14:textId="77777777" w:rsidR="00BB7157" w:rsidRPr="00AC0546" w:rsidRDefault="00000000">
      <w:pPr>
        <w:rPr>
          <w:rFonts w:ascii="Arial" w:hAnsi="Arial" w:cs="Arial"/>
          <w:sz w:val="24"/>
          <w:szCs w:val="24"/>
        </w:rPr>
      </w:pPr>
      <w:r w:rsidRPr="00AC0546">
        <w:rPr>
          <w:rFonts w:ascii="Arial" w:hAnsi="Arial" w:cs="Arial"/>
          <w:sz w:val="24"/>
          <w:szCs w:val="24"/>
        </w:rPr>
        <w:t>4. Metodología desarrollada</w:t>
      </w:r>
      <w:r w:rsidRPr="00AC0546">
        <w:rPr>
          <w:rFonts w:ascii="Arial" w:hAnsi="Arial" w:cs="Arial"/>
          <w:sz w:val="24"/>
          <w:szCs w:val="24"/>
        </w:rPr>
        <w:br/>
      </w:r>
      <w:r w:rsidRPr="00AC0546">
        <w:rPr>
          <w:rFonts w:ascii="Arial" w:hAnsi="Arial" w:cs="Arial"/>
          <w:sz w:val="24"/>
          <w:szCs w:val="24"/>
        </w:rPr>
        <w:br/>
        <w:t>Descripción de la metodología utilizada:</w:t>
      </w:r>
      <w:r w:rsidRPr="00AC0546">
        <w:rPr>
          <w:rFonts w:ascii="Arial" w:hAnsi="Arial" w:cs="Arial"/>
          <w:sz w:val="24"/>
          <w:szCs w:val="24"/>
        </w:rPr>
        <w:br/>
      </w:r>
    </w:p>
    <w:p w14:paraId="76872FA4" w14:textId="77777777" w:rsidR="00BB7157" w:rsidRPr="00AC0546" w:rsidRDefault="00000000">
      <w:pPr>
        <w:rPr>
          <w:rFonts w:ascii="Arial" w:hAnsi="Arial" w:cs="Arial"/>
          <w:sz w:val="24"/>
          <w:szCs w:val="24"/>
        </w:rPr>
      </w:pPr>
      <w:r w:rsidRPr="00AC0546">
        <w:rPr>
          <w:rFonts w:ascii="Arial" w:hAnsi="Arial" w:cs="Arial"/>
          <w:sz w:val="24"/>
          <w:szCs w:val="24"/>
        </w:rPr>
        <w:t>5. Descripción de la jornada / desarrollo de la actividad</w:t>
      </w:r>
      <w:r w:rsidRPr="00AC0546">
        <w:rPr>
          <w:rFonts w:ascii="Arial" w:hAnsi="Arial" w:cs="Arial"/>
          <w:sz w:val="24"/>
          <w:szCs w:val="24"/>
        </w:rPr>
        <w:br/>
      </w:r>
      <w:r w:rsidRPr="00AC0546">
        <w:rPr>
          <w:rFonts w:ascii="Arial" w:hAnsi="Arial" w:cs="Arial"/>
          <w:sz w:val="24"/>
          <w:szCs w:val="24"/>
        </w:rPr>
        <w:br/>
      </w:r>
    </w:p>
    <w:p w14:paraId="2BCC21FB" w14:textId="77777777" w:rsidR="00AC0546" w:rsidRDefault="00000000">
      <w:pPr>
        <w:rPr>
          <w:rFonts w:ascii="Arial" w:hAnsi="Arial" w:cs="Arial"/>
          <w:sz w:val="24"/>
          <w:szCs w:val="24"/>
        </w:rPr>
      </w:pPr>
      <w:r w:rsidRPr="00AC0546">
        <w:rPr>
          <w:rFonts w:ascii="Arial" w:hAnsi="Arial" w:cs="Arial"/>
          <w:sz w:val="24"/>
          <w:szCs w:val="24"/>
        </w:rPr>
        <w:lastRenderedPageBreak/>
        <w:t>6. Evidencias fotográficas</w:t>
      </w:r>
      <w:r w:rsidRPr="00AC0546">
        <w:rPr>
          <w:rFonts w:ascii="Arial" w:hAnsi="Arial" w:cs="Arial"/>
          <w:sz w:val="24"/>
          <w:szCs w:val="24"/>
        </w:rPr>
        <w:br/>
      </w:r>
      <w:r w:rsidRPr="00AC0546">
        <w:rPr>
          <w:rFonts w:ascii="Arial" w:hAnsi="Arial" w:cs="Arial"/>
          <w:sz w:val="24"/>
          <w:szCs w:val="24"/>
        </w:rPr>
        <w:br/>
      </w:r>
      <w:proofErr w:type="spellStart"/>
      <w:r w:rsidRPr="00AC0546">
        <w:rPr>
          <w:rFonts w:ascii="Arial" w:hAnsi="Arial" w:cs="Arial"/>
          <w:sz w:val="24"/>
          <w:szCs w:val="24"/>
        </w:rPr>
        <w:t>Fotografía</w:t>
      </w:r>
      <w:proofErr w:type="spellEnd"/>
      <w:r w:rsidRPr="00AC0546">
        <w:rPr>
          <w:rFonts w:ascii="Arial" w:hAnsi="Arial" w:cs="Arial"/>
          <w:sz w:val="24"/>
          <w:szCs w:val="24"/>
        </w:rPr>
        <w:t xml:space="preserve"> 1:</w:t>
      </w:r>
    </w:p>
    <w:p w14:paraId="2CD02878" w14:textId="77777777" w:rsidR="00AC0546" w:rsidRDefault="00AC0546">
      <w:pPr>
        <w:rPr>
          <w:rFonts w:ascii="Arial" w:hAnsi="Arial" w:cs="Arial"/>
          <w:sz w:val="24"/>
          <w:szCs w:val="24"/>
        </w:rPr>
      </w:pPr>
    </w:p>
    <w:p w14:paraId="3E2E19C3" w14:textId="77777777" w:rsidR="00AC0546" w:rsidRDefault="00000000">
      <w:pPr>
        <w:rPr>
          <w:rFonts w:ascii="Arial" w:hAnsi="Arial" w:cs="Arial"/>
          <w:sz w:val="24"/>
          <w:szCs w:val="24"/>
        </w:rPr>
      </w:pPr>
      <w:r w:rsidRPr="00AC0546">
        <w:rPr>
          <w:rFonts w:ascii="Arial" w:hAnsi="Arial" w:cs="Arial"/>
          <w:sz w:val="24"/>
          <w:szCs w:val="24"/>
        </w:rPr>
        <w:br/>
      </w:r>
      <w:proofErr w:type="spellStart"/>
      <w:r w:rsidRPr="00AC0546">
        <w:rPr>
          <w:rFonts w:ascii="Arial" w:hAnsi="Arial" w:cs="Arial"/>
          <w:sz w:val="24"/>
          <w:szCs w:val="24"/>
        </w:rPr>
        <w:t>Fotografía</w:t>
      </w:r>
      <w:proofErr w:type="spellEnd"/>
      <w:r w:rsidRPr="00AC0546">
        <w:rPr>
          <w:rFonts w:ascii="Arial" w:hAnsi="Arial" w:cs="Arial"/>
          <w:sz w:val="24"/>
          <w:szCs w:val="24"/>
        </w:rPr>
        <w:t xml:space="preserve"> 2:</w:t>
      </w:r>
    </w:p>
    <w:p w14:paraId="3B7F9BD6" w14:textId="77777777" w:rsidR="00AC0546" w:rsidRDefault="00AC0546">
      <w:pPr>
        <w:rPr>
          <w:rFonts w:ascii="Arial" w:hAnsi="Arial" w:cs="Arial"/>
          <w:sz w:val="24"/>
          <w:szCs w:val="24"/>
        </w:rPr>
      </w:pPr>
    </w:p>
    <w:p w14:paraId="38E7816E" w14:textId="77777777" w:rsidR="00AC0546" w:rsidRDefault="00000000">
      <w:pPr>
        <w:rPr>
          <w:rFonts w:ascii="Arial" w:hAnsi="Arial" w:cs="Arial"/>
          <w:sz w:val="24"/>
          <w:szCs w:val="24"/>
        </w:rPr>
      </w:pPr>
      <w:r w:rsidRPr="00AC0546">
        <w:rPr>
          <w:rFonts w:ascii="Arial" w:hAnsi="Arial" w:cs="Arial"/>
          <w:sz w:val="24"/>
          <w:szCs w:val="24"/>
        </w:rPr>
        <w:br/>
      </w:r>
      <w:proofErr w:type="spellStart"/>
      <w:r w:rsidRPr="00AC0546">
        <w:rPr>
          <w:rFonts w:ascii="Arial" w:hAnsi="Arial" w:cs="Arial"/>
          <w:sz w:val="24"/>
          <w:szCs w:val="24"/>
        </w:rPr>
        <w:t>Fotografía</w:t>
      </w:r>
      <w:proofErr w:type="spellEnd"/>
      <w:r w:rsidRPr="00AC0546">
        <w:rPr>
          <w:rFonts w:ascii="Arial" w:hAnsi="Arial" w:cs="Arial"/>
          <w:sz w:val="24"/>
          <w:szCs w:val="24"/>
        </w:rPr>
        <w:t xml:space="preserve"> 3:</w:t>
      </w:r>
    </w:p>
    <w:p w14:paraId="2305FB97" w14:textId="77777777" w:rsidR="00AC0546" w:rsidRDefault="00AC0546">
      <w:pPr>
        <w:rPr>
          <w:rFonts w:ascii="Arial" w:hAnsi="Arial" w:cs="Arial"/>
          <w:sz w:val="24"/>
          <w:szCs w:val="24"/>
        </w:rPr>
      </w:pPr>
    </w:p>
    <w:p w14:paraId="68BAD3C2" w14:textId="77777777" w:rsidR="00AC0546" w:rsidRDefault="00AC0546">
      <w:pPr>
        <w:rPr>
          <w:rFonts w:ascii="Arial" w:hAnsi="Arial" w:cs="Arial"/>
          <w:sz w:val="24"/>
          <w:szCs w:val="24"/>
        </w:rPr>
      </w:pPr>
    </w:p>
    <w:p w14:paraId="3B3B9D7D" w14:textId="3791A02E" w:rsidR="00BB7157" w:rsidRPr="00AC0546" w:rsidRDefault="00000000">
      <w:pPr>
        <w:rPr>
          <w:rFonts w:ascii="Arial" w:hAnsi="Arial" w:cs="Arial"/>
          <w:sz w:val="24"/>
          <w:szCs w:val="24"/>
        </w:rPr>
      </w:pPr>
      <w:r w:rsidRPr="00AC0546">
        <w:rPr>
          <w:rFonts w:ascii="Arial" w:hAnsi="Arial" w:cs="Arial"/>
          <w:sz w:val="24"/>
          <w:szCs w:val="24"/>
        </w:rPr>
        <w:br/>
        <w:t>Observaciones:</w:t>
      </w:r>
      <w:r w:rsidRPr="00AC0546">
        <w:rPr>
          <w:rFonts w:ascii="Arial" w:hAnsi="Arial" w:cs="Arial"/>
          <w:sz w:val="24"/>
          <w:szCs w:val="24"/>
        </w:rPr>
        <w:br/>
      </w:r>
    </w:p>
    <w:p w14:paraId="7915A870" w14:textId="77777777" w:rsidR="00BB7157" w:rsidRPr="00AC0546" w:rsidRDefault="00000000">
      <w:pPr>
        <w:rPr>
          <w:rFonts w:ascii="Arial" w:hAnsi="Arial" w:cs="Arial"/>
          <w:sz w:val="24"/>
          <w:szCs w:val="24"/>
        </w:rPr>
      </w:pPr>
      <w:r w:rsidRPr="00AC0546">
        <w:rPr>
          <w:rFonts w:ascii="Arial" w:hAnsi="Arial" w:cs="Arial"/>
          <w:sz w:val="24"/>
          <w:szCs w:val="24"/>
        </w:rPr>
        <w:t>7. Resultados y observaciones psicosociales</w:t>
      </w:r>
      <w:r w:rsidRPr="00AC0546">
        <w:rPr>
          <w:rFonts w:ascii="Arial" w:hAnsi="Arial" w:cs="Arial"/>
          <w:sz w:val="24"/>
          <w:szCs w:val="24"/>
        </w:rPr>
        <w:br/>
      </w:r>
      <w:r w:rsidRPr="00AC0546">
        <w:rPr>
          <w:rFonts w:ascii="Arial" w:hAnsi="Arial" w:cs="Arial"/>
          <w:sz w:val="24"/>
          <w:szCs w:val="24"/>
        </w:rPr>
        <w:br/>
      </w:r>
    </w:p>
    <w:p w14:paraId="4EEBBD55" w14:textId="77777777" w:rsidR="00BB7157" w:rsidRPr="00AC0546" w:rsidRDefault="00000000">
      <w:pPr>
        <w:rPr>
          <w:rFonts w:ascii="Arial" w:hAnsi="Arial" w:cs="Arial"/>
          <w:sz w:val="24"/>
          <w:szCs w:val="24"/>
        </w:rPr>
      </w:pPr>
      <w:r w:rsidRPr="00AC0546">
        <w:rPr>
          <w:rFonts w:ascii="Arial" w:hAnsi="Arial" w:cs="Arial"/>
          <w:sz w:val="24"/>
          <w:szCs w:val="24"/>
        </w:rPr>
        <w:t>8. Recomendaciones / acciones a fortalecer</w:t>
      </w:r>
      <w:r w:rsidRPr="00AC0546">
        <w:rPr>
          <w:rFonts w:ascii="Arial" w:hAnsi="Arial" w:cs="Arial"/>
          <w:sz w:val="24"/>
          <w:szCs w:val="24"/>
        </w:rPr>
        <w:br/>
      </w:r>
      <w:r w:rsidRPr="00AC0546">
        <w:rPr>
          <w:rFonts w:ascii="Arial" w:hAnsi="Arial" w:cs="Arial"/>
          <w:sz w:val="24"/>
          <w:szCs w:val="24"/>
        </w:rPr>
        <w:br/>
      </w:r>
    </w:p>
    <w:p w14:paraId="44CB4E41" w14:textId="766394E4" w:rsidR="00BB7157" w:rsidRPr="00AC0546" w:rsidRDefault="00000000">
      <w:pPr>
        <w:rPr>
          <w:rFonts w:ascii="Arial" w:hAnsi="Arial" w:cs="Arial"/>
          <w:sz w:val="24"/>
          <w:szCs w:val="24"/>
        </w:rPr>
      </w:pPr>
      <w:r w:rsidRPr="00AC0546">
        <w:rPr>
          <w:rFonts w:ascii="Arial" w:hAnsi="Arial" w:cs="Arial"/>
          <w:sz w:val="24"/>
          <w:szCs w:val="24"/>
        </w:rPr>
        <w:t>9. Firma</w:t>
      </w:r>
      <w:r w:rsidRPr="00AC0546">
        <w:rPr>
          <w:rFonts w:ascii="Arial" w:hAnsi="Arial" w:cs="Arial"/>
          <w:sz w:val="24"/>
          <w:szCs w:val="24"/>
        </w:rPr>
        <w:br/>
      </w:r>
      <w:r w:rsidRPr="00AC0546">
        <w:rPr>
          <w:rFonts w:ascii="Arial" w:hAnsi="Arial" w:cs="Arial"/>
          <w:sz w:val="24"/>
          <w:szCs w:val="24"/>
        </w:rPr>
        <w:br/>
        <w:t xml:space="preserve">Nombre del </w:t>
      </w:r>
      <w:proofErr w:type="spellStart"/>
      <w:r w:rsidRPr="00AC0546">
        <w:rPr>
          <w:rFonts w:ascii="Arial" w:hAnsi="Arial" w:cs="Arial"/>
          <w:sz w:val="24"/>
          <w:szCs w:val="24"/>
        </w:rPr>
        <w:t>formador</w:t>
      </w:r>
      <w:proofErr w:type="spellEnd"/>
      <w:r w:rsidRPr="00AC0546">
        <w:rPr>
          <w:rFonts w:ascii="Arial" w:hAnsi="Arial" w:cs="Arial"/>
          <w:sz w:val="24"/>
          <w:szCs w:val="24"/>
        </w:rPr>
        <w:t>(a):</w:t>
      </w:r>
      <w:r w:rsidRPr="00AC0546">
        <w:rPr>
          <w:rFonts w:ascii="Arial" w:hAnsi="Arial" w:cs="Arial"/>
          <w:sz w:val="24"/>
          <w:szCs w:val="24"/>
        </w:rPr>
        <w:br/>
        <w:t>Fecha:</w:t>
      </w:r>
      <w:r w:rsidRPr="00AC0546">
        <w:rPr>
          <w:rFonts w:ascii="Arial" w:hAnsi="Arial" w:cs="Arial"/>
          <w:sz w:val="24"/>
          <w:szCs w:val="24"/>
        </w:rPr>
        <w:br/>
      </w:r>
    </w:p>
    <w:sectPr w:rsidR="00BB7157" w:rsidRPr="00AC0546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altName w:val="Calibri"/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E2D21BB"/>
    <w:multiLevelType w:val="hybridMultilevel"/>
    <w:tmpl w:val="ECAC26F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1448917">
    <w:abstractNumId w:val="8"/>
  </w:num>
  <w:num w:numId="2" w16cid:durableId="962610827">
    <w:abstractNumId w:val="6"/>
  </w:num>
  <w:num w:numId="3" w16cid:durableId="1848014105">
    <w:abstractNumId w:val="5"/>
  </w:num>
  <w:num w:numId="4" w16cid:durableId="1509640553">
    <w:abstractNumId w:val="4"/>
  </w:num>
  <w:num w:numId="5" w16cid:durableId="2071683484">
    <w:abstractNumId w:val="7"/>
  </w:num>
  <w:num w:numId="6" w16cid:durableId="62921367">
    <w:abstractNumId w:val="3"/>
  </w:num>
  <w:num w:numId="7" w16cid:durableId="1257400639">
    <w:abstractNumId w:val="2"/>
  </w:num>
  <w:num w:numId="8" w16cid:durableId="1918634959">
    <w:abstractNumId w:val="1"/>
  </w:num>
  <w:num w:numId="9" w16cid:durableId="822699843">
    <w:abstractNumId w:val="0"/>
  </w:num>
  <w:num w:numId="10" w16cid:durableId="206617398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2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51D6C"/>
    <w:rsid w:val="00AA1D8D"/>
    <w:rsid w:val="00AC0546"/>
    <w:rsid w:val="00B47730"/>
    <w:rsid w:val="00BB7157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9C99181"/>
  <w14:defaultImageDpi w14:val="300"/>
  <w15:docId w15:val="{7BADFD5D-2BBD-6140-8F8D-007EBD9C7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Ttulo1">
    <w:name w:val="heading 1"/>
    <w:basedOn w:val="Normal"/>
    <w:next w:val="Normal"/>
    <w:link w:val="Ttulo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Textoennegrita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117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765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Angie Catherin Gomez Buitrago</cp:lastModifiedBy>
  <cp:revision>2</cp:revision>
  <dcterms:created xsi:type="dcterms:W3CDTF">2026-01-22T15:56:00Z</dcterms:created>
  <dcterms:modified xsi:type="dcterms:W3CDTF">2026-01-22T15:56:00Z</dcterms:modified>
  <cp:category/>
</cp:coreProperties>
</file>